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Kein Verputz!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52639576" name="01a032b0-fdcb-7571-834d-009ff44f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4473182" name="01a032b0-fdcb-7571-834d-009ff44f818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33869076" name="01a032b1-260e-72cf-a3f8-af1b9e7322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751364" name="01a032b1-260e-72cf-a3f8-af1b9e73225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Kein Verputz!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01114833" name="01a032b2-255b-764f-8c7a-67080382ea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287583" name="01a032b2-255b-764f-8c7a-67080382ea3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2644246" name="01a032b2-6386-75bd-9d18-d35ae7d39d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8411920" name="01a032b2-6386-75bd-9d18-d35ae7d39d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8300136" name="01a032ba-b5b5-787b-abbb-be4db04775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263040" name="01a032ba-b5b5-787b-abbb-be4db047757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02970858" name="01a032ba-ee51-75e4-90a0-b8c3904e19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357359" name="01a032ba-ee51-75e4-90a0-b8c3904e196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